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30694127" name="0331f2b0-f153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011655" name="0331f2b0-f153-11f0-a4a1-9779eb2d46c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Aussen</w:t>
            </w:r>
          </w:p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07317555" name="336df870-f153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3497913" name="336df870-f153-11f0-a4a1-9779eb2d46c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Aussen</w:t>
            </w:r>
          </w:p>
          <w:p>
            <w:pPr>
              <w:spacing w:before="0" w:after="0" w:line="240" w:lineRule="auto"/>
            </w:pPr>
            <w:r>
              <w:t>EG und OG</w:t>
            </w:r>
          </w:p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70396012" name="46459ec0-f154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7066194" name="46459ec0-f154-11f0-a4a1-9779eb2d46c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Erdgeschoss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91943609" name="445b1760-f155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9343305" name="445b1760-f155-11f0-a4a1-9779eb2d46c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Erdgeschoss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8852980" name="b0e02880-f155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2521461" name="b0e02880-f155-11f0-a4a1-9779eb2d46c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Obergeschoss</w:t>
            </w:r>
          </w:p>
          <w:p>
            <w:pPr>
              <w:spacing w:before="0" w:after="0" w:line="240" w:lineRule="auto"/>
            </w:pPr>
            <w:r>
              <w:t>Zimmer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43217137" name="57c0ec90-f159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2774356" name="57c0ec90-f159-11f0-a4a1-9779eb2d46c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Erdgeschoss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Elektroofen</w:t>
            </w:r>
          </w:p>
        </w:tc>
        <w:tc>
          <w:p>
            <w:pPr>
              <w:spacing w:before="0" w:after="0" w:line="240" w:lineRule="auto"/>
            </w:pPr>
            <w:r>
              <w:t>Faserzement verbaut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6654155" name="716a78d0-f156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6885357" name="716a78d0-f156-11f0-a4a1-9779eb2d46c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Erdgeschoss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0803793" name="b1543520-f157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8748293" name="b1543520-f157-11f0-a4a1-9779eb2d46c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Erdgeschoss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83323591" name="295b9810-f158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8443337" name="295b9810-f158-11f0-a4a1-9779eb2d46c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Erdgeschoss</w:t>
            </w:r>
          </w:p>
        </w:tc>
        <w:tc>
          <w:p>
            <w:pPr>
              <w:spacing w:before="0" w:after="0" w:line="240" w:lineRule="auto"/>
            </w:pPr>
            <w:r>
              <w:t>Ofen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24315985" name="e965ed80-f159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4945091" name="e965ed80-f159-11f0-a4a1-9779eb2d46c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676</w:t>
          </w:r>
        </w:p>
        <w:p>
          <w:pPr>
            <w:spacing w:before="0" w:after="0"/>
          </w:pPr>
          <w:r>
            <w:t>DN 676 Cantung 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